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63088D" w:rsidRDefault="0063088D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0D12CE" w:rsidRPr="000D12CE" w:rsidRDefault="000D12CE" w:rsidP="000D12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0D12CE">
        <w:rPr>
          <w:rFonts w:ascii="Times New Roman" w:eastAsiaTheme="minorEastAsia" w:hAnsi="Times New Roman"/>
          <w:b/>
          <w:sz w:val="27"/>
          <w:szCs w:val="27"/>
        </w:rPr>
        <w:t>2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6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0D12CE">
        <w:rPr>
          <w:rFonts w:ascii="Times New Roman" w:eastAsiaTheme="minorEastAsia" w:hAnsi="Times New Roman"/>
          <w:b/>
          <w:sz w:val="27"/>
          <w:szCs w:val="27"/>
        </w:rPr>
        <w:t>6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7</w:t>
      </w:r>
      <w:bookmarkStart w:id="0" w:name="_GoBack"/>
      <w:bookmarkEnd w:id="0"/>
    </w:p>
    <w:p w:rsidR="000D12CE" w:rsidRPr="00C23241" w:rsidRDefault="000D12CE" w:rsidP="000D12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63088D">
        <w:rPr>
          <w:rFonts w:ascii="Times New Roman" w:hAnsi="Times New Roman"/>
          <w:b/>
          <w:bCs/>
          <w:sz w:val="28"/>
          <w:szCs w:val="28"/>
          <w:lang w:val="uk-UA"/>
        </w:rPr>
        <w:t>Байдачній</w:t>
      </w:r>
      <w:proofErr w:type="spellEnd"/>
      <w:r w:rsidR="0063088D">
        <w:rPr>
          <w:rFonts w:ascii="Times New Roman" w:hAnsi="Times New Roman"/>
          <w:b/>
          <w:bCs/>
          <w:sz w:val="28"/>
          <w:szCs w:val="28"/>
          <w:lang w:val="uk-UA"/>
        </w:rPr>
        <w:t xml:space="preserve"> О.С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63088D">
        <w:rPr>
          <w:rFonts w:ascii="Times New Roman" w:hAnsi="Times New Roman"/>
          <w:bCs/>
          <w:sz w:val="28"/>
          <w:szCs w:val="28"/>
          <w:lang w:val="uk-UA"/>
        </w:rPr>
        <w:t>Байдачн</w:t>
      </w:r>
      <w:r w:rsidR="007B2096">
        <w:rPr>
          <w:rFonts w:ascii="Times New Roman" w:hAnsi="Times New Roman"/>
          <w:bCs/>
          <w:sz w:val="28"/>
          <w:szCs w:val="28"/>
          <w:lang w:val="uk-UA"/>
        </w:rPr>
        <w:t>ої</w:t>
      </w:r>
      <w:proofErr w:type="spellEnd"/>
      <w:r w:rsidR="007B20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3088D">
        <w:rPr>
          <w:rFonts w:ascii="Times New Roman" w:hAnsi="Times New Roman"/>
          <w:bCs/>
          <w:sz w:val="28"/>
          <w:szCs w:val="28"/>
          <w:lang w:val="uk-UA"/>
        </w:rPr>
        <w:t>Оксани Сергіївни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DA238C" w:rsidRPr="00DA238C">
        <w:rPr>
          <w:lang w:val="uk-UA"/>
        </w:rPr>
        <w:t xml:space="preserve"> </w:t>
      </w:r>
      <w:r w:rsidR="00DA238C" w:rsidRPr="00DA238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DA23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Pr="007D583B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7B2096">
        <w:t xml:space="preserve"> </w:t>
      </w:r>
      <w:proofErr w:type="spellStart"/>
      <w:r w:rsidR="0063088D" w:rsidRPr="0063088D">
        <w:rPr>
          <w:rFonts w:ascii="Times New Roman" w:hAnsi="Times New Roman"/>
          <w:bCs/>
          <w:sz w:val="28"/>
          <w:szCs w:val="28"/>
          <w:lang w:val="uk-UA"/>
        </w:rPr>
        <w:t>Байдачній</w:t>
      </w:r>
      <w:proofErr w:type="spellEnd"/>
      <w:r w:rsidR="0033394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3088D" w:rsidRPr="0063088D">
        <w:rPr>
          <w:rFonts w:ascii="Times New Roman" w:hAnsi="Times New Roman"/>
          <w:bCs/>
          <w:sz w:val="28"/>
          <w:szCs w:val="28"/>
          <w:lang w:val="uk-UA"/>
        </w:rPr>
        <w:t>Оксан</w:t>
      </w:r>
      <w:r w:rsidR="0063088D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63088D" w:rsidRPr="0063088D">
        <w:rPr>
          <w:rFonts w:ascii="Times New Roman" w:hAnsi="Times New Roman"/>
          <w:bCs/>
          <w:sz w:val="28"/>
          <w:szCs w:val="28"/>
          <w:lang w:val="uk-UA"/>
        </w:rPr>
        <w:t xml:space="preserve"> Сергіївн</w:t>
      </w:r>
      <w:r w:rsidR="0063088D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63088D">
        <w:rPr>
          <w:rFonts w:ascii="Times New Roman" w:hAnsi="Times New Roman"/>
          <w:bCs/>
          <w:sz w:val="28"/>
          <w:szCs w:val="28"/>
          <w:lang w:val="uk-UA"/>
        </w:rPr>
        <w:t>14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</w:t>
      </w:r>
      <w:r w:rsidR="0033394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63088D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33394D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, для ведення особистого селянського господарства – 0,</w:t>
      </w:r>
      <w:r w:rsidR="007B209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63088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33394D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  вул. </w:t>
      </w:r>
      <w:r w:rsidR="0063088D">
        <w:rPr>
          <w:rFonts w:ascii="Times New Roman" w:hAnsi="Times New Roman"/>
          <w:bCs/>
          <w:sz w:val="28"/>
          <w:szCs w:val="28"/>
          <w:lang w:val="uk-UA"/>
        </w:rPr>
        <w:t>Нагірна,34</w:t>
      </w:r>
      <w:r w:rsidR="0033394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63088D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7B2096" w:rsidRPr="00DA238C">
        <w:rPr>
          <w:lang w:val="uk-UA"/>
        </w:rPr>
        <w:t xml:space="preserve"> </w:t>
      </w:r>
      <w:proofErr w:type="spellStart"/>
      <w:r w:rsidR="006419EF" w:rsidRPr="006419EF">
        <w:rPr>
          <w:rFonts w:ascii="Times New Roman" w:hAnsi="Times New Roman"/>
          <w:bCs/>
          <w:sz w:val="28"/>
          <w:szCs w:val="28"/>
          <w:lang w:val="uk-UA"/>
        </w:rPr>
        <w:t>Байдачній</w:t>
      </w:r>
      <w:proofErr w:type="spellEnd"/>
      <w:r w:rsidR="006419EF" w:rsidRPr="006419EF">
        <w:rPr>
          <w:rFonts w:ascii="Times New Roman" w:hAnsi="Times New Roman"/>
          <w:bCs/>
          <w:sz w:val="28"/>
          <w:szCs w:val="28"/>
          <w:lang w:val="uk-UA"/>
        </w:rPr>
        <w:t xml:space="preserve"> Оксані Сергіївні </w:t>
      </w:r>
      <w:r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Default="0087494E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8A3AE8" w:rsidRDefault="001A4C7A" w:rsidP="007B2096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C23241" w:rsidRPr="008A3AE8" w:rsidSect="00DA238C">
      <w:pgSz w:w="12240" w:h="20160" w:code="5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0D12CE"/>
    <w:rsid w:val="00122A65"/>
    <w:rsid w:val="001A4C7A"/>
    <w:rsid w:val="001F46B0"/>
    <w:rsid w:val="00256734"/>
    <w:rsid w:val="00297B13"/>
    <w:rsid w:val="00317446"/>
    <w:rsid w:val="0033394D"/>
    <w:rsid w:val="00385534"/>
    <w:rsid w:val="003914DE"/>
    <w:rsid w:val="00402717"/>
    <w:rsid w:val="004D3624"/>
    <w:rsid w:val="005A0493"/>
    <w:rsid w:val="00606D34"/>
    <w:rsid w:val="0063088D"/>
    <w:rsid w:val="006419EF"/>
    <w:rsid w:val="006F5B6A"/>
    <w:rsid w:val="00773856"/>
    <w:rsid w:val="007B2096"/>
    <w:rsid w:val="0081342E"/>
    <w:rsid w:val="00870D21"/>
    <w:rsid w:val="0087494E"/>
    <w:rsid w:val="008A3AE8"/>
    <w:rsid w:val="008D6670"/>
    <w:rsid w:val="00956534"/>
    <w:rsid w:val="00B31307"/>
    <w:rsid w:val="00B52E0B"/>
    <w:rsid w:val="00BF4B1F"/>
    <w:rsid w:val="00C227D5"/>
    <w:rsid w:val="00C23241"/>
    <w:rsid w:val="00C36CA8"/>
    <w:rsid w:val="00D87CE5"/>
    <w:rsid w:val="00DA238C"/>
    <w:rsid w:val="00DB10AC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84648-6EF7-45C7-82DD-43EBA18D1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3</cp:revision>
  <cp:lastPrinted>2021-03-22T06:49:00Z</cp:lastPrinted>
  <dcterms:created xsi:type="dcterms:W3CDTF">2021-03-22T06:51:00Z</dcterms:created>
  <dcterms:modified xsi:type="dcterms:W3CDTF">2021-04-10T15:03:00Z</dcterms:modified>
</cp:coreProperties>
</file>